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4305354" name="4edc325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326847" name="4edc3250-ada8-11f0-9e80-eb8d410148f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 / 3. OG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5766150" name="82355690-ada8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064161" name="82355690-ada8-11f0-9e80-eb8d410148f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3.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1983117" name="28032b6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310322" name="28032b60-ada9-11f0-9e80-eb8d410148f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3.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5594132" name="421cfe4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7592654" name="421cfe40-ada9-11f0-9e80-eb8d410148f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Gesamtes 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6301302" name="50436e0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0936080" name="50436e00-ada9-11f0-9e80-eb8d410148f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Gesamtes 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3231938" name="712df180-ada9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3940149" name="712df180-ada9-11f0-9e80-eb8d410148f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6629536" name="1b705e8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3382898" name="1b705e80-adaa-11f0-9e80-eb8d410148f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0563595" name="5804f1d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6329559" name="5804f1d0-adaa-11f0-9e80-eb8d410148f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2094562" name="76dc25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4877329" name="76dc25b0-adaa-11f0-9e80-eb8d410148f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4527761" name="cb3b44b0-adaa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1022681" name="cb3b44b0-adaa-11f0-9e80-eb8d410148f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9851814" name="c018a9a0-adab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250544" name="c018a9a0-adab-11f0-9e80-eb8d410148f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1. OG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6800186" name="0820257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1839607" name="08202570-adac-11f0-9e80-eb8d410148f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1. OG - 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8631127" name="23bb683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7641386" name="23bb6830-adac-11f0-9e80-eb8d410148f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7278581" name="efae19b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3562153" name="efae19b0-adac-11f0-9e80-eb8d410148f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/ Boden / Decke </w:t>
            </w:r>
          </w:p>
        </w:tc>
        <w:tc>
          <w:p>
            <w:pPr>
              <w:spacing w:before="0" w:after="0" w:line="240" w:lineRule="auto"/>
            </w:pPr>
            <w:r>
              <w:t>Wand / Decke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6519416" name="516d40a0-adac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399060" name="516d40a0-adac-11f0-9e80-eb8d410148f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7673627" name="035672f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581329" name="035672f0-adad-11f0-9e80-eb8d410148f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Grsamtes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Beleuchtung </w:t>
            </w:r>
          </w:p>
        </w:tc>
        <w:tc>
          <w:p>
            <w:pPr>
              <w:spacing w:before="0" w:after="0" w:line="240" w:lineRule="auto"/>
            </w:pPr>
            <w:r>
              <w:t>Beleuchtung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9768914" name="a8a7ebd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0620174" name="a8a7ebd0-adad-11f0-9e80-eb8d410148f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- WC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9443056" name="ca4c226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7099549" name="ca4c2260-adad-11f0-9e80-eb8d410148f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2310342" name="e21e9d50-adad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7516907" name="e21e9d50-adad-11f0-9e80-eb8d410148f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WC / Gang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0183368" name="43449c1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303999" name="43449c10-adae-11f0-9e80-eb8d410148f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4136512" name="ba9420b0-adae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9010170" name="ba9420b0-adae-11f0-9e80-eb8d410148f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7882054" name="132eed9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4198982" name="132eed90-adaf-11f0-9e80-eb8d410148f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0707404" name="47ea39e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9606577" name="47ea39e0-adaf-11f0-9e80-eb8d410148f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1519680" name="688257a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7939161" name="688257a0-adaf-11f0-9e80-eb8d410148f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Gang / Büro / Treppenhaus / Saloon </w:t>
            </w:r>
          </w:p>
          <w:p>
            <w:pPr>
              <w:spacing w:before="0" w:after="0" w:line="240" w:lineRule="auto"/>
            </w:pPr>
            <w:r>
              <w:t>EG-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87405762" name="d1259ab0-adaf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3368309" name="d1259ab0-adaf-11f0-9e80-eb8d410148f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Büro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7055294" name="1666556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7326096" name="16665560-adb0-11f0-9e80-eb8d410148f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4399645" name="44fd5db0-adb0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7583241" name="44fd5db0-adb0-11f0-9e80-eb8d410148f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0627873" name="9f28c03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541423" name="9f28c030-adb1-11f0-9e80-eb8d410148f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Saloon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9915242" name="c2b4a280-adb1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1103632" name="c2b4a280-adb1-11f0-9e80-eb8d410148f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Treppenhaus / Gang / Heizraum </w:t>
            </w:r>
          </w:p>
          <w:p>
            <w:pPr>
              <w:spacing w:before="0" w:after="0" w:line="240" w:lineRule="auto"/>
            </w:pPr>
            <w:r>
              <w:t>1. UG </w:t>
            </w:r>
          </w:p>
          <w:p>
            <w:pPr>
              <w:spacing w:before="0" w:after="0" w:line="240" w:lineRule="auto"/>
            </w:pPr>
            <w:r>
              <w:t>Bandagen </w:t>
            </w:r>
          </w:p>
        </w:tc>
        <w:tc>
          <w:p>
            <w:pPr>
              <w:spacing w:before="0" w:after="0" w:line="240" w:lineRule="auto"/>
            </w:pPr>
            <w:r>
              <w:t>Ummantelung Rohre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837537" name="8fca021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8049536" name="8fca0210-adb2-11f0-9e80-eb8d410148f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1. 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2490076" name="dc9e965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7576768" name="dc9e9650-adb2-11f0-9e80-eb8d410148f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Treppenhaus / Gang / Heizraum </w:t>
            </w:r>
          </w:p>
          <w:p>
            <w:pPr>
              <w:spacing w:before="0" w:after="0" w:line="240" w:lineRule="auto"/>
            </w:pPr>
            <w:r>
              <w:t>1.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3290863" name="f2248930-adb2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480716" name="f2248930-adb2-11f0-9e80-eb8d410148f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1.UG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41743356" name="3997180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4546341" name="39971800-adb3-11f0-9e80-eb8d410148f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1.UG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0753337" name="558a65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871413" name="558a65d0-adb3-11f0-9e80-eb8d410148f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1.UG </w:t>
            </w:r>
          </w:p>
          <w:p>
            <w:pPr>
              <w:spacing w:before="0" w:after="0" w:line="240" w:lineRule="auto"/>
            </w:pPr>
            <w:r>
              <w:t>Rohreinführung</w:t>
            </w:r>
          </w:p>
        </w:tc>
        <w:tc>
          <w:p>
            <w:pPr>
              <w:spacing w:before="0" w:after="0" w:line="240" w:lineRule="auto"/>
            </w:pPr>
            <w:r>
              <w:t>Ummantelung Heizrohr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4516861" name="710416d0-adb3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5445519" name="710416d0-adb3-11f0-9e80-eb8d410148f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Fassade vorne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3141708" name="3edaf1a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735987" name="3edaf1a0-adb4-11f0-9e80-eb8d410148f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Fassade hinten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8949550" name="f989edd0-adb4-11f0-9e80-eb8d410148f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235034" name="f989edd0-adb4-11f0-9e80-eb8d410148f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Kirchpl. 24, 4800 Zofingen</w:t>
          </w:r>
        </w:p>
        <w:p>
          <w:pPr>
            <w:spacing w:before="0" w:after="0"/>
          </w:pPr>
          <w:r>
            <w:t>542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footer.xml" Type="http://schemas.openxmlformats.org/officeDocument/2006/relationships/footer" Id="rId41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